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896" w:rsidRPr="0034672D" w:rsidRDefault="0034672D">
      <w:pPr>
        <w:spacing w:after="0" w:line="240" w:lineRule="auto"/>
        <w:ind w:left="120"/>
        <w:jc w:val="center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71896" w:rsidRPr="0034672D" w:rsidRDefault="0034672D">
      <w:pPr>
        <w:spacing w:after="0" w:line="240" w:lineRule="auto"/>
        <w:ind w:left="120"/>
        <w:jc w:val="center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599c772b-1c2c-414c-9fa0-86e4dc0ff531"/>
      <w:r w:rsidRPr="0034672D">
        <w:rPr>
          <w:rFonts w:ascii="Times New Roman" w:hAnsi="Times New Roman"/>
          <w:b/>
          <w:color w:val="000000"/>
          <w:sz w:val="28"/>
          <w:lang w:val="ru-RU"/>
        </w:rPr>
        <w:t>Комитет общего и профессионального образования Ленинградской области</w:t>
      </w:r>
      <w:bookmarkEnd w:id="0"/>
      <w:r w:rsidRPr="0034672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71896" w:rsidRPr="0034672D" w:rsidRDefault="0034672D">
      <w:pPr>
        <w:spacing w:after="0" w:line="240" w:lineRule="auto"/>
        <w:ind w:left="120"/>
        <w:jc w:val="center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2e57544-b06e-4214-b0f2-f2dfb4114124"/>
      <w:r w:rsidRPr="0034672D">
        <w:rPr>
          <w:rFonts w:ascii="Times New Roman" w:hAnsi="Times New Roman"/>
          <w:b/>
          <w:color w:val="000000"/>
          <w:sz w:val="28"/>
          <w:lang w:val="ru-RU"/>
        </w:rPr>
        <w:t>Приозерский муниципальный район</w:t>
      </w:r>
      <w:bookmarkEnd w:id="1"/>
      <w:r w:rsidRPr="003467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4672D">
        <w:rPr>
          <w:rFonts w:ascii="Times New Roman" w:hAnsi="Times New Roman"/>
          <w:color w:val="000000"/>
          <w:sz w:val="28"/>
          <w:lang w:val="ru-RU"/>
        </w:rPr>
        <w:t>​</w:t>
      </w:r>
    </w:p>
    <w:p w:rsidR="00271896" w:rsidRPr="0034672D" w:rsidRDefault="0034672D">
      <w:pPr>
        <w:spacing w:after="0" w:line="240" w:lineRule="auto"/>
        <w:ind w:left="120"/>
        <w:jc w:val="center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МО</w:t>
      </w:r>
      <w:r>
        <w:rPr>
          <w:rFonts w:ascii="Times New Roman" w:hAnsi="Times New Roman"/>
          <w:b/>
          <w:color w:val="000000"/>
          <w:sz w:val="28"/>
          <w:lang w:val="ru-RU"/>
        </w:rPr>
        <w:t>У «</w:t>
      </w:r>
      <w:r w:rsidRPr="0034672D">
        <w:rPr>
          <w:rFonts w:ascii="Times New Roman" w:hAnsi="Times New Roman"/>
          <w:b/>
          <w:color w:val="000000"/>
          <w:sz w:val="28"/>
          <w:lang w:val="ru-RU"/>
        </w:rPr>
        <w:t>Шумиловская СОШ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tbl>
      <w:tblPr>
        <w:tblW w:w="9969" w:type="dxa"/>
        <w:tblInd w:w="-601" w:type="dxa"/>
        <w:tblLook w:val="04A0" w:firstRow="1" w:lastRow="0" w:firstColumn="1" w:lastColumn="0" w:noHBand="0" w:noVBand="1"/>
      </w:tblPr>
      <w:tblGrid>
        <w:gridCol w:w="3096"/>
        <w:gridCol w:w="3567"/>
        <w:gridCol w:w="3306"/>
      </w:tblGrid>
      <w:tr w:rsidR="00271896" w:rsidRPr="0034672D" w:rsidTr="0034672D">
        <w:trPr>
          <w:trHeight w:val="4334"/>
        </w:trPr>
        <w:tc>
          <w:tcPr>
            <w:tcW w:w="3096" w:type="dxa"/>
          </w:tcPr>
          <w:p w:rsidR="00271896" w:rsidRDefault="0034672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71896" w:rsidRDefault="003467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Методическое объединение учителей математики, информатики и физики</w:t>
            </w:r>
          </w:p>
          <w:p w:rsidR="00271896" w:rsidRDefault="0034672D" w:rsidP="0034672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  Успенская Л.И.</w:t>
            </w:r>
          </w:p>
          <w:p w:rsidR="00271896" w:rsidRDefault="003467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271896" w:rsidRDefault="003467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</w:t>
            </w:r>
            <w:r w:rsidRPr="003467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271896" w:rsidRDefault="002718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67" w:type="dxa"/>
          </w:tcPr>
          <w:p w:rsidR="00271896" w:rsidRDefault="003467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71896" w:rsidRDefault="003467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УВР_________</w:t>
            </w:r>
          </w:p>
          <w:p w:rsidR="00271896" w:rsidRDefault="003467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 О.Ю.</w:t>
            </w:r>
          </w:p>
          <w:p w:rsidR="00271896" w:rsidRDefault="00271896" w:rsidP="003467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6" w:type="dxa"/>
          </w:tcPr>
          <w:p w:rsidR="00271896" w:rsidRDefault="003467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4672D" w:rsidRDefault="0034672D" w:rsidP="003467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71896" w:rsidRPr="0034672D" w:rsidRDefault="0034672D" w:rsidP="0034672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 С.В.</w:t>
            </w:r>
          </w:p>
          <w:p w:rsidR="00271896" w:rsidRDefault="003467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№149-Р </w:t>
            </w:r>
          </w:p>
          <w:p w:rsidR="00271896" w:rsidRDefault="0034672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08   2023 г.</w:t>
            </w:r>
          </w:p>
          <w:p w:rsidR="00271896" w:rsidRDefault="002718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71896" w:rsidRPr="0034672D" w:rsidRDefault="00271896">
      <w:pPr>
        <w:spacing w:after="0"/>
        <w:ind w:left="120"/>
        <w:rPr>
          <w:lang w:val="ru-RU"/>
        </w:rPr>
      </w:pPr>
    </w:p>
    <w:p w:rsidR="00271896" w:rsidRPr="00B65995" w:rsidRDefault="0034672D">
      <w:pPr>
        <w:spacing w:after="0"/>
        <w:ind w:left="120"/>
        <w:jc w:val="center"/>
        <w:rPr>
          <w:lang w:val="ru-RU"/>
        </w:rPr>
      </w:pPr>
      <w:r w:rsidRPr="00B65995">
        <w:rPr>
          <w:rFonts w:ascii="Times New Roman" w:hAnsi="Times New Roman"/>
          <w:color w:val="000000"/>
          <w:sz w:val="28"/>
          <w:lang w:val="ru-RU"/>
        </w:rPr>
        <w:t>‌</w:t>
      </w:r>
      <w:r w:rsidRPr="00B6599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71896" w:rsidRPr="00B65995" w:rsidRDefault="0034672D">
      <w:pPr>
        <w:spacing w:after="0" w:line="408" w:lineRule="auto"/>
        <w:ind w:left="120"/>
        <w:jc w:val="center"/>
        <w:rPr>
          <w:lang w:val="ru-RU"/>
        </w:rPr>
      </w:pPr>
      <w:r w:rsidRPr="00B6599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65995">
        <w:rPr>
          <w:rFonts w:ascii="Times New Roman" w:hAnsi="Times New Roman"/>
          <w:color w:val="000000"/>
          <w:sz w:val="28"/>
          <w:lang w:val="ru-RU"/>
        </w:rPr>
        <w:t xml:space="preserve"> 3044738)</w:t>
      </w:r>
    </w:p>
    <w:p w:rsidR="00271896" w:rsidRPr="00B65995" w:rsidRDefault="0034672D">
      <w:pPr>
        <w:spacing w:after="0" w:line="408" w:lineRule="auto"/>
        <w:ind w:left="120"/>
        <w:jc w:val="center"/>
        <w:rPr>
          <w:lang w:val="ru-RU"/>
        </w:rPr>
      </w:pPr>
      <w:r w:rsidRPr="00B65995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271896" w:rsidRPr="00B65995" w:rsidRDefault="0034672D">
      <w:pPr>
        <w:spacing w:after="0" w:line="408" w:lineRule="auto"/>
        <w:ind w:left="120"/>
        <w:jc w:val="center"/>
        <w:rPr>
          <w:lang w:val="ru-RU"/>
        </w:rPr>
      </w:pPr>
      <w:r w:rsidRPr="00B65995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Default="0034672D">
      <w:pPr>
        <w:spacing w:after="0"/>
        <w:ind w:left="12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Составитель : </w:t>
      </w:r>
      <w:r w:rsidR="00B65995">
        <w:rPr>
          <w:rFonts w:ascii="Times New Roman" w:hAnsi="Times New Roman" w:cs="Times New Roman"/>
          <w:lang w:val="ru-RU"/>
        </w:rPr>
        <w:t>Скрипниченко О.Ю, учитель высшей категории</w:t>
      </w:r>
    </w:p>
    <w:p w:rsidR="00271896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271896">
      <w:pPr>
        <w:spacing w:after="0"/>
        <w:ind w:left="120"/>
        <w:jc w:val="center"/>
        <w:rPr>
          <w:lang w:val="ru-RU"/>
        </w:rPr>
      </w:pPr>
    </w:p>
    <w:p w:rsidR="00271896" w:rsidRPr="00B65995" w:rsidRDefault="0034672D">
      <w:pPr>
        <w:spacing w:after="0"/>
        <w:ind w:left="120"/>
        <w:jc w:val="center"/>
        <w:rPr>
          <w:lang w:val="ru-RU"/>
        </w:rPr>
      </w:pPr>
      <w:r w:rsidRPr="00B65995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bc34a7f4-4026-4a2d-8185-cd5f043d8440"/>
      <w:r w:rsidRPr="00B65995">
        <w:rPr>
          <w:rFonts w:ascii="Times New Roman" w:hAnsi="Times New Roman"/>
          <w:b/>
          <w:color w:val="000000"/>
          <w:sz w:val="28"/>
          <w:lang w:val="ru-RU"/>
        </w:rPr>
        <w:t>п.Саперное</w:t>
      </w:r>
      <w:bookmarkEnd w:id="2"/>
      <w:r w:rsidRPr="00B6599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3e14b86-74d9-40f7-89f9-3e3227438fe0"/>
      <w:r w:rsidRPr="00B6599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3"/>
      <w:r w:rsidR="00B65995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B6599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65995">
        <w:rPr>
          <w:rFonts w:ascii="Times New Roman" w:hAnsi="Times New Roman"/>
          <w:color w:val="000000"/>
          <w:sz w:val="28"/>
          <w:lang w:val="ru-RU"/>
        </w:rPr>
        <w:t>​</w:t>
      </w:r>
    </w:p>
    <w:p w:rsidR="00271896" w:rsidRPr="00B65995" w:rsidRDefault="00271896">
      <w:pPr>
        <w:spacing w:after="0"/>
        <w:ind w:left="120"/>
        <w:rPr>
          <w:lang w:val="ru-RU"/>
        </w:rPr>
      </w:pPr>
    </w:p>
    <w:p w:rsidR="00271896" w:rsidRPr="00B65995" w:rsidRDefault="00271896">
      <w:pPr>
        <w:rPr>
          <w:lang w:val="ru-RU"/>
        </w:rPr>
        <w:sectPr w:rsidR="00271896" w:rsidRPr="00B65995">
          <w:pgSz w:w="11906" w:h="16383"/>
          <w:pgMar w:top="1440" w:right="1800" w:bottom="1440" w:left="1800" w:header="720" w:footer="720" w:gutter="0"/>
          <w:cols w:space="720"/>
        </w:sectPr>
      </w:pPr>
      <w:bookmarkStart w:id="4" w:name="block-22892781"/>
    </w:p>
    <w:bookmarkEnd w:id="4"/>
    <w:p w:rsidR="00271896" w:rsidRPr="00B65995" w:rsidRDefault="0034672D">
      <w:pPr>
        <w:spacing w:after="0" w:line="264" w:lineRule="auto"/>
        <w:ind w:left="120"/>
        <w:jc w:val="both"/>
        <w:rPr>
          <w:lang w:val="ru-RU"/>
        </w:rPr>
      </w:pPr>
      <w:r w:rsidRPr="00B6599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71896" w:rsidRPr="00B65995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271896" w:rsidRPr="0034672D" w:rsidRDefault="003467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71896" w:rsidRPr="0034672D" w:rsidRDefault="003467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71896" w:rsidRPr="0034672D" w:rsidRDefault="003467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271896" w:rsidRPr="0034672D" w:rsidRDefault="003467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3bba1d8-96c6-4edf-a714-0cf8fa85e20b"/>
      <w:r w:rsidRPr="0034672D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  <w:r w:rsidRPr="0034672D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271896" w:rsidRPr="0034672D" w:rsidRDefault="00271896">
      <w:pPr>
        <w:rPr>
          <w:lang w:val="ru-RU"/>
        </w:rPr>
        <w:sectPr w:rsidR="00271896" w:rsidRPr="0034672D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22892782"/>
    </w:p>
    <w:bookmarkEnd w:id="6"/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34672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34672D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3467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r w:rsidRPr="003467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1"/>
      <w:bookmarkEnd w:id="11"/>
      <w:r w:rsidRPr="0034672D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2"/>
      <w:bookmarkEnd w:id="12"/>
      <w:r w:rsidRPr="0034672D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3"/>
      <w:bookmarkEnd w:id="13"/>
      <w:r w:rsidRPr="0034672D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4"/>
      <w:bookmarkEnd w:id="14"/>
      <w:r w:rsidRPr="003467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5"/>
      <w:bookmarkEnd w:id="15"/>
      <w:r w:rsidRPr="003467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271896" w:rsidRPr="0034672D" w:rsidRDefault="00271896">
      <w:pPr>
        <w:rPr>
          <w:lang w:val="ru-RU"/>
        </w:rPr>
        <w:sectPr w:rsidR="00271896" w:rsidRPr="0034672D">
          <w:pgSz w:w="11906" w:h="16383"/>
          <w:pgMar w:top="1134" w:right="850" w:bottom="1134" w:left="1701" w:header="720" w:footer="720" w:gutter="0"/>
          <w:cols w:space="720"/>
        </w:sectPr>
      </w:pPr>
      <w:bookmarkStart w:id="16" w:name="block-22892783"/>
    </w:p>
    <w:bookmarkEnd w:id="16"/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4672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Default="003467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71896" w:rsidRPr="0034672D" w:rsidRDefault="003467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71896" w:rsidRPr="0034672D" w:rsidRDefault="003467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71896" w:rsidRPr="0034672D" w:rsidRDefault="003467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71896" w:rsidRPr="0034672D" w:rsidRDefault="003467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71896" w:rsidRPr="0034672D" w:rsidRDefault="003467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71896" w:rsidRPr="0034672D" w:rsidRDefault="003467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71896" w:rsidRDefault="003467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71896" w:rsidRPr="0034672D" w:rsidRDefault="003467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71896" w:rsidRPr="0034672D" w:rsidRDefault="003467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71896" w:rsidRPr="0034672D" w:rsidRDefault="003467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71896" w:rsidRPr="0034672D" w:rsidRDefault="003467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71896" w:rsidRDefault="003467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71896" w:rsidRPr="0034672D" w:rsidRDefault="003467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71896" w:rsidRPr="0034672D" w:rsidRDefault="003467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71896" w:rsidRPr="0034672D" w:rsidRDefault="003467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71896" w:rsidRPr="0034672D" w:rsidRDefault="003467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71896" w:rsidRDefault="003467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71896" w:rsidRPr="0034672D" w:rsidRDefault="003467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71896" w:rsidRPr="0034672D" w:rsidRDefault="003467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71896" w:rsidRPr="0034672D" w:rsidRDefault="003467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71896" w:rsidRPr="0034672D" w:rsidRDefault="003467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71896" w:rsidRPr="0034672D" w:rsidRDefault="003467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71896" w:rsidRPr="0034672D" w:rsidRDefault="003467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71896" w:rsidRPr="0034672D" w:rsidRDefault="003467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71896" w:rsidRDefault="003467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71896" w:rsidRPr="0034672D" w:rsidRDefault="003467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71896" w:rsidRPr="0034672D" w:rsidRDefault="003467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71896" w:rsidRPr="0034672D" w:rsidRDefault="003467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left="120"/>
        <w:jc w:val="both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71896" w:rsidRPr="0034672D" w:rsidRDefault="00271896">
      <w:pPr>
        <w:spacing w:after="0" w:line="264" w:lineRule="auto"/>
        <w:ind w:left="120"/>
        <w:jc w:val="both"/>
        <w:rPr>
          <w:lang w:val="ru-RU"/>
        </w:rPr>
      </w:pP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4672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3467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8"/>
      <w:bookmarkEnd w:id="17"/>
      <w:r w:rsidRPr="0034672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9"/>
      <w:bookmarkEnd w:id="18"/>
      <w:r w:rsidRPr="003467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0"/>
      <w:bookmarkEnd w:id="19"/>
      <w:r w:rsidRPr="003467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672D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3467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1"/>
      <w:bookmarkEnd w:id="20"/>
      <w:r w:rsidRPr="0034672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2"/>
      <w:bookmarkEnd w:id="21"/>
      <w:r w:rsidRPr="0034672D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3"/>
      <w:bookmarkEnd w:id="22"/>
      <w:r w:rsidRPr="0034672D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4"/>
      <w:bookmarkEnd w:id="23"/>
      <w:r w:rsidRPr="0034672D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34672D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71896" w:rsidRPr="0034672D" w:rsidRDefault="0034672D">
      <w:pPr>
        <w:spacing w:after="0" w:line="264" w:lineRule="auto"/>
        <w:ind w:firstLine="600"/>
        <w:jc w:val="both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271896" w:rsidRPr="0034672D" w:rsidRDefault="00271896">
      <w:pPr>
        <w:rPr>
          <w:lang w:val="ru-RU"/>
        </w:rPr>
        <w:sectPr w:rsidR="00271896" w:rsidRPr="0034672D">
          <w:pgSz w:w="11906" w:h="16383"/>
          <w:pgMar w:top="1134" w:right="850" w:bottom="1134" w:left="1701" w:header="720" w:footer="720" w:gutter="0"/>
          <w:cols w:space="720"/>
        </w:sectPr>
      </w:pPr>
      <w:bookmarkStart w:id="24" w:name="block-22892784"/>
    </w:p>
    <w:bookmarkEnd w:id="24"/>
    <w:p w:rsidR="00271896" w:rsidRDefault="0034672D">
      <w:pPr>
        <w:spacing w:after="0"/>
        <w:ind w:left="120"/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1896" w:rsidRDefault="003467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98"/>
        <w:gridCol w:w="1611"/>
        <w:gridCol w:w="1843"/>
        <w:gridCol w:w="1912"/>
        <w:gridCol w:w="2814"/>
      </w:tblGrid>
      <w:tr w:rsidR="00271896">
        <w:trPr>
          <w:trHeight w:val="144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Default="00271896"/>
        </w:tc>
      </w:tr>
    </w:tbl>
    <w:p w:rsidR="00271896" w:rsidRDefault="00271896">
      <w:pPr>
        <w:sectPr w:rsidR="00271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96" w:rsidRDefault="003467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4498"/>
        <w:gridCol w:w="1611"/>
        <w:gridCol w:w="1843"/>
        <w:gridCol w:w="1912"/>
        <w:gridCol w:w="2839"/>
      </w:tblGrid>
      <w:tr w:rsidR="00271896">
        <w:trPr>
          <w:trHeight w:val="144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71896" w:rsidRDefault="00271896"/>
        </w:tc>
      </w:tr>
    </w:tbl>
    <w:p w:rsidR="00271896" w:rsidRDefault="00271896">
      <w:pPr>
        <w:sectPr w:rsidR="00271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96" w:rsidRDefault="00271896">
      <w:pPr>
        <w:sectPr w:rsidR="0027189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22892780"/>
    </w:p>
    <w:bookmarkEnd w:id="25"/>
    <w:p w:rsidR="00271896" w:rsidRDefault="003467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1896" w:rsidRDefault="003467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62"/>
        <w:gridCol w:w="1116"/>
        <w:gridCol w:w="1843"/>
        <w:gridCol w:w="1912"/>
        <w:gridCol w:w="1425"/>
        <w:gridCol w:w="2826"/>
      </w:tblGrid>
      <w:tr w:rsidR="00271896">
        <w:trPr>
          <w:trHeight w:val="144"/>
          <w:tblCellSpacing w:w="0" w:type="dxa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таблицах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Цифры и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числа. Решение задач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Отрезок и его длина. Ломаная.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Многоугольник. Периметр многоугольника.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Плоскость и прямая.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Луч и угол.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Шкалы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в столбчатых диаграммах.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нумерация.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 и обобщения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1. Входная диагностическая работа.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натуральных чисел.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сложения .Арифметические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натуральных чисел.Арифметические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вычитания.Арифметические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значений выражения.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модель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натуральных чисел. 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умножения. 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и задач. 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чисел.Деление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и задач.Простые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 .Простые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выражений. 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Распределительное свойство умножения относительно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Распределительное свойство умножения относительно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примеров и задач по теме "Упрощение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вычислениях. 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движение.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Запись числа в виде суммы разрядных слагаемых.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кратные. Простые и составные числа.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делимости.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делимости на 2.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делимости на 5 и 10.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делимости на 3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делимости на 9.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Единицы измерения площадей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площади прямоугольника.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многоугольников, составленных из прямоугольников.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 на клетчатой бумаге.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куб.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30.11.2023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Объемы. Единицы измерения объема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1 4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параллелепипеда.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куба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«Развертка куба»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узора из окружностей»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Шар и цилиндр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Дробь - способ записи части величины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дробей на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 с помощью координатной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сложения дробей с одинаковым знаменателем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дробей с одинаковым знаменателем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Правило вычитания дробей с одинаковым знаменателем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дробей с одинаковым знаменателем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натуральных чисел и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числа.Алгоритмы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смешанных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смешанных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дроби к новому знаменателю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Общий знаменатель и дополнительный множитель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общему знаменателю.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примеров и задач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 с разными знаменателями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 с разными знаменателями на чертежах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дробей с разными знаменателями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сложение дробей с разными знаменателями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сложение дробей с разными знаменателями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дробей с разными знаменателями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вычитание дробей с разными знаменателями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вычитание дробей с разными знаменателями.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дроби на натуральное число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части целого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выражений, нахождение значений выражений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обратные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целого по его части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целого по его части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«Арифметические действия с обыкновенными дробями»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6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десятичных дробей точками на числовой прямой.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десятичных дробей.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примеров на сложение десятичных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сложение десятичных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десятичных дробей.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примеров на вычитание десятичных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вычитание десятичных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7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чисел. Прикидка.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Приближенное значение числа.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десятичной дроби на натуральное число.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десятичной дроби на 10, 100, 1000 и т.д.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десятичной дроби на натуральное число.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десятичной дроби на 10, 100, 1000 и т.д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десятичную дробь.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0,1; 0,01; 0,001 и т.д.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примеров на умножение на десятичную дробь.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умножение на десятичную дробь.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десятичную дробь.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0,1; 0,01; 0,001 и т.д.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деление на десятичную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деление на десятичную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№8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арифметические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дроби: упрощение выражений, нахождение значений выражений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 на арифметические действия с 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арифметические 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Калькулятор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 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углов. Чертежный 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Транспортир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закрепления и повторения пройденного материала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Арифметические действия с натуральными числами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Арифметические действия с обыкновенными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задач на арифметические действия с натуральными числами и обыкновенными дробями.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Арифметические действия с десятичными дробями.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задач на арифметические действия с десятичными дробями.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систематизация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96" w:rsidRDefault="00271896"/>
        </w:tc>
      </w:tr>
    </w:tbl>
    <w:p w:rsidR="00271896" w:rsidRDefault="00271896">
      <w:pPr>
        <w:sectPr w:rsidR="00271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96" w:rsidRDefault="003467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4013"/>
        <w:gridCol w:w="1137"/>
        <w:gridCol w:w="1843"/>
        <w:gridCol w:w="1912"/>
        <w:gridCol w:w="1425"/>
        <w:gridCol w:w="2826"/>
      </w:tblGrid>
      <w:tr w:rsidR="00271896">
        <w:trPr>
          <w:trHeight w:val="144"/>
          <w:tblCellSpacing w:w="0" w:type="dxa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1896" w:rsidRDefault="002718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1896" w:rsidRDefault="00271896"/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Натуральные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Обыкновенные дроби.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Десятичные дроби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bookmarkStart w:id="26" w:name="_GoBack"/>
            <w:r w:rsidR="00B65995">
              <w:fldChar w:fldCharType="begin"/>
            </w:r>
            <w:r w:rsidR="00B65995" w:rsidRPr="00B65995">
              <w:rPr>
                <w:lang w:val="ru-RU"/>
              </w:rPr>
              <w:instrText xml:space="preserve"> </w:instrText>
            </w:r>
            <w:r w:rsidR="00B65995">
              <w:instrText>HYPERLINK</w:instrText>
            </w:r>
            <w:r w:rsidR="00B65995" w:rsidRPr="00B65995">
              <w:rPr>
                <w:lang w:val="ru-RU"/>
              </w:rPr>
              <w:instrText xml:space="preserve"> "</w:instrText>
            </w:r>
            <w:r w:rsidR="00B65995">
              <w:instrText>https</w:instrText>
            </w:r>
            <w:r w:rsidR="00B65995" w:rsidRPr="00B65995">
              <w:rPr>
                <w:lang w:val="ru-RU"/>
              </w:rPr>
              <w:instrText>://</w:instrText>
            </w:r>
            <w:r w:rsidR="00B65995">
              <w:instrText>m</w:instrText>
            </w:r>
            <w:r w:rsidR="00B65995" w:rsidRPr="00B65995">
              <w:rPr>
                <w:lang w:val="ru-RU"/>
              </w:rPr>
              <w:instrText>.</w:instrText>
            </w:r>
            <w:r w:rsidR="00B65995">
              <w:instrText>edsoo</w:instrText>
            </w:r>
            <w:r w:rsidR="00B65995" w:rsidRPr="00B65995">
              <w:rPr>
                <w:lang w:val="ru-RU"/>
              </w:rPr>
              <w:instrText>.</w:instrText>
            </w:r>
            <w:r w:rsidR="00B65995">
              <w:instrText>ru</w:instrText>
            </w:r>
            <w:r w:rsidR="00B65995" w:rsidRPr="00B65995">
              <w:rPr>
                <w:lang w:val="ru-RU"/>
              </w:rPr>
              <w:instrText>/</w:instrText>
            </w:r>
            <w:r w:rsidR="00B65995">
              <w:instrText>f</w:instrText>
            </w:r>
            <w:r w:rsidR="00B65995" w:rsidRPr="00B65995">
              <w:rPr>
                <w:lang w:val="ru-RU"/>
              </w:rPr>
              <w:instrText>2</w:instrText>
            </w:r>
            <w:r w:rsidR="00B65995">
              <w:instrText>a</w:instrText>
            </w:r>
            <w:r w:rsidR="00B65995" w:rsidRPr="00B65995">
              <w:rPr>
                <w:lang w:val="ru-RU"/>
              </w:rPr>
              <w:instrText>2140</w:instrText>
            </w:r>
            <w:r w:rsidR="00B65995">
              <w:instrText>e</w:instrText>
            </w:r>
            <w:r w:rsidR="00B65995" w:rsidRPr="00B65995">
              <w:rPr>
                <w:lang w:val="ru-RU"/>
              </w:rPr>
              <w:instrText>" \</w:instrText>
            </w:r>
            <w:r w:rsidR="00B65995">
              <w:instrText>h</w:instrText>
            </w:r>
            <w:r w:rsidR="00B65995" w:rsidRPr="00B65995">
              <w:rPr>
                <w:lang w:val="ru-RU"/>
              </w:rPr>
              <w:instrText xml:space="preserve"> </w:instrText>
            </w:r>
            <w:r w:rsidR="00B65995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4672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3467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34672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4672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34672D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34672D">
              <w:rPr>
                <w:rFonts w:ascii="Times New Roman" w:hAnsi="Times New Roman"/>
                <w:color w:val="0000FF"/>
                <w:u w:val="single"/>
                <w:lang w:val="ru-RU"/>
              </w:rPr>
              <w:t>2140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B65995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bookmarkEnd w:id="26"/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5 класса. Геометрические фигуры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Проценты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числа в проценты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процентов в число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тему "проценты"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Круговая диаграмма.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числовой информации в круговых 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треугольников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простые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тренировочных задач на тему «Разложение числа на простые множители»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Наибольший общий делитель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нахождения НОД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простые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НОД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нахождения НОК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НОК.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НОД и НОК.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Наименьший общий знаменатель.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сложение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сложение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вычитание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вычитание обыкновенных дробей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вычитания смешанных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действия сложения и вычитания смешанных чисе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действия сложения и вычитания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умножения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действие умножения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дроби от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дроби от числа. Решение текстовых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тестовых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распределительного свойства умножени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деления смешанных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примеров на действие деления смешанных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числа по его дроби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1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дробного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значений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со смешанными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Призма и пирамида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отношения и пропорции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пропорциональная зависимость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Обратная пропорциональная зависимость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отношения, пропорции и масштаб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Осевая, центральная и зеркальная симметрии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«Осевая симметрия»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окружности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«Отношение длины окружности к ее диаметру»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«Площадь круга»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Положительные и отрицательные числа на координатной прямой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интерпретация модуля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разверток многогранников, цилиндра и конуса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 с помощью координатной прямой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сравнение положительных и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величин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вида -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помощью координатной прямой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вида -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(-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координатной прямой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вида -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помощью координатной прямой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навыков сложения положительных и отрицательных чисел с помощью координатной прямой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«Сложение отрицательных чисел»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чисел с разными знаками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сложения чисел с разными знаками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«Сложение чисел с разными знаками»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длины отрезка на координатной прямой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«Действие вычитания»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умножения. Умножение двух чисел с разными знаками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двух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«Действие умножения»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деления. Деление двух чисел с разными знаками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двух отрицательных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«Действие деления»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Цилиндр, шар и сфера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объема, единицы измерения объема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 прямоугольного параллелепипеда, куба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моделей пространственных фигур»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число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Периодическая дробь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 свойство сложения и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переместительное и сочетательное свойства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распределительное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действий с рациональными числами: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«Положительные и отрицательные числа»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работа№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 со знаком «+» перед скобками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 со знаком «-» перед скобками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Упрощение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слагаемые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Приведение подобных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– практикум по решению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Упрощение выражений и решение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– практикум по упрощению выражений и решению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закрепления решений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– практикум по решению текстовых задач с помощью составления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закрепления по решению текстовых задач с помощью составления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«Решение уравнений»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отрезки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отрезки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плоскость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точек и фигур на координатной плоскости»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Четырехугольник. Прямоугольник. Квадрат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многоугольника. Площадь фигуры. Периметр и площадь прямоугольника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6 класса. Дроби. Отношения и пропорции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6 класса. Решение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курса 6 класса. Рациональные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Урок обобщения и систематизации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</w:pPr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1896" w:rsidRPr="00B65995">
        <w:trPr>
          <w:trHeight w:val="144"/>
          <w:tblCellSpacing w:w="0" w:type="dxa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271896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672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27189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96" w:rsidRPr="0034672D" w:rsidRDefault="0034672D">
            <w:pPr>
              <w:spacing w:after="0"/>
              <w:ind w:left="135"/>
              <w:rPr>
                <w:lang w:val="ru-RU"/>
              </w:rPr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 w:rsidRPr="003467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271896" w:rsidRDefault="003467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1896" w:rsidRDefault="00271896"/>
        </w:tc>
      </w:tr>
    </w:tbl>
    <w:p w:rsidR="00271896" w:rsidRDefault="00271896">
      <w:pPr>
        <w:sectPr w:rsidR="002718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1896" w:rsidRDefault="00271896">
      <w:pPr>
        <w:sectPr w:rsidR="0027189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22892779"/>
    </w:p>
    <w:bookmarkEnd w:id="27"/>
    <w:p w:rsidR="00271896" w:rsidRDefault="003467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1896" w:rsidRDefault="003467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71896" w:rsidRPr="0034672D" w:rsidRDefault="0034672D">
      <w:pPr>
        <w:spacing w:after="0" w:line="480" w:lineRule="auto"/>
        <w:ind w:left="120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​‌</w:t>
      </w:r>
      <w:bookmarkStart w:id="28" w:name="d7c2c798-9b73-44dc-9a35-b94ca1af2727"/>
      <w:r w:rsidRPr="0034672D">
        <w:rPr>
          <w:rFonts w:ascii="Times New Roman" w:hAnsi="Times New Roman"/>
          <w:color w:val="000000"/>
          <w:sz w:val="28"/>
          <w:lang w:val="ru-RU"/>
        </w:rPr>
        <w:t>• Математика (в 2 частях), 6 класс/ Виленкин Н.Я., Жохов В.И., Чесноков А.С., Александрова Л.А., Шварцбурд С.И., Акционерное общество «Издательство «Просвещение»</w:t>
      </w:r>
      <w:bookmarkEnd w:id="28"/>
      <w:r w:rsidRPr="0034672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71896" w:rsidRPr="0034672D" w:rsidRDefault="0034672D">
      <w:pPr>
        <w:spacing w:after="0" w:line="480" w:lineRule="auto"/>
        <w:ind w:left="120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613cf59e-6892-4f30-9a4f-78313815aa63"/>
      <w:r w:rsidRPr="0034672D">
        <w:rPr>
          <w:rFonts w:ascii="Times New Roman" w:hAnsi="Times New Roman"/>
          <w:color w:val="000000"/>
          <w:sz w:val="28"/>
          <w:lang w:val="ru-RU"/>
        </w:rPr>
        <w:t xml:space="preserve"> Математика (в 2 частях), 5 класс/ Виленкин Н.Я., Жохов В.И., Чесноков А.С., Александрова Л.А., Шварцбурд С.И., Акционерное общество «Издательство «Просвещение»</w:t>
      </w:r>
      <w:bookmarkEnd w:id="29"/>
      <w:r w:rsidRPr="0034672D">
        <w:rPr>
          <w:rFonts w:ascii="Times New Roman" w:hAnsi="Times New Roman"/>
          <w:color w:val="000000"/>
          <w:sz w:val="28"/>
          <w:lang w:val="ru-RU"/>
        </w:rPr>
        <w:t>‌</w:t>
      </w:r>
    </w:p>
    <w:p w:rsidR="00271896" w:rsidRPr="0034672D" w:rsidRDefault="0034672D">
      <w:pPr>
        <w:spacing w:after="0"/>
        <w:ind w:left="120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​</w:t>
      </w:r>
    </w:p>
    <w:p w:rsidR="00271896" w:rsidRPr="0034672D" w:rsidRDefault="0034672D">
      <w:pPr>
        <w:spacing w:after="0" w:line="480" w:lineRule="auto"/>
        <w:ind w:left="120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71896" w:rsidRPr="0034672D" w:rsidRDefault="0034672D">
      <w:pPr>
        <w:spacing w:after="0" w:line="480" w:lineRule="auto"/>
        <w:ind w:left="120"/>
        <w:rPr>
          <w:lang w:val="ru-RU"/>
        </w:rPr>
      </w:pPr>
      <w:r w:rsidRPr="0034672D">
        <w:rPr>
          <w:rFonts w:ascii="Times New Roman" w:hAnsi="Times New Roman"/>
          <w:color w:val="000000"/>
          <w:sz w:val="28"/>
          <w:lang w:val="ru-RU"/>
        </w:rPr>
        <w:t>​‌МАТЕМАТИКА</w:t>
      </w:r>
      <w:r w:rsidRPr="0034672D">
        <w:rPr>
          <w:sz w:val="28"/>
          <w:lang w:val="ru-RU"/>
        </w:rPr>
        <w:br/>
      </w:r>
      <w:r w:rsidRPr="0034672D">
        <w:rPr>
          <w:rFonts w:ascii="Times New Roman" w:hAnsi="Times New Roman"/>
          <w:color w:val="000000"/>
          <w:sz w:val="28"/>
          <w:lang w:val="ru-RU"/>
        </w:rPr>
        <w:t xml:space="preserve"> 5—6 классы</w:t>
      </w:r>
      <w:r w:rsidRPr="0034672D">
        <w:rPr>
          <w:sz w:val="28"/>
          <w:lang w:val="ru-RU"/>
        </w:rPr>
        <w:br/>
      </w:r>
      <w:r w:rsidRPr="0034672D">
        <w:rPr>
          <w:rFonts w:ascii="Times New Roman" w:hAnsi="Times New Roman"/>
          <w:color w:val="000000"/>
          <w:sz w:val="28"/>
          <w:lang w:val="ru-RU"/>
        </w:rPr>
        <w:t xml:space="preserve"> Базовый уровень</w:t>
      </w:r>
      <w:r w:rsidRPr="0034672D">
        <w:rPr>
          <w:sz w:val="28"/>
          <w:lang w:val="ru-RU"/>
        </w:rPr>
        <w:br/>
      </w:r>
      <w:r w:rsidRPr="0034672D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к предметной линии учебников </w:t>
      </w:r>
      <w:r w:rsidRPr="0034672D">
        <w:rPr>
          <w:sz w:val="28"/>
          <w:lang w:val="ru-RU"/>
        </w:rPr>
        <w:br/>
      </w:r>
      <w:bookmarkStart w:id="30" w:name="7fc9b897-0499-435d-84f2-5e61bb8bfe4f"/>
      <w:r w:rsidRPr="0034672D">
        <w:rPr>
          <w:rFonts w:ascii="Times New Roman" w:hAnsi="Times New Roman"/>
          <w:color w:val="000000"/>
          <w:sz w:val="28"/>
          <w:lang w:val="ru-RU"/>
        </w:rPr>
        <w:t xml:space="preserve"> по математике Н. Я. Виленкина, В. И. Жохова, А. С. Чеснокова и др.</w:t>
      </w:r>
      <w:bookmarkEnd w:id="30"/>
      <w:r w:rsidRPr="0034672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71896" w:rsidRPr="0034672D" w:rsidRDefault="00271896">
      <w:pPr>
        <w:spacing w:after="0"/>
        <w:ind w:left="120"/>
        <w:rPr>
          <w:lang w:val="ru-RU"/>
        </w:rPr>
      </w:pPr>
    </w:p>
    <w:p w:rsidR="00271896" w:rsidRPr="0034672D" w:rsidRDefault="0034672D">
      <w:pPr>
        <w:spacing w:after="0" w:line="480" w:lineRule="auto"/>
        <w:ind w:left="120"/>
        <w:rPr>
          <w:lang w:val="ru-RU"/>
        </w:rPr>
      </w:pPr>
      <w:r w:rsidRPr="0034672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1896" w:rsidRDefault="0034672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31" w:name="f8298865-b615-4fbc-b3b5-26c7aa18d60c"/>
      <w:r>
        <w:rPr>
          <w:rFonts w:ascii="Times New Roman" w:hAnsi="Times New Roman"/>
          <w:color w:val="000000"/>
          <w:sz w:val="28"/>
        </w:rPr>
        <w:t>lesson.edu.ru</w:t>
      </w:r>
      <w:bookmarkEnd w:id="3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71896" w:rsidRDefault="00271896">
      <w:pPr>
        <w:sectPr w:rsidR="00271896">
          <w:pgSz w:w="11906" w:h="16383"/>
          <w:pgMar w:top="1134" w:right="850" w:bottom="1134" w:left="1701" w:header="720" w:footer="720" w:gutter="0"/>
          <w:cols w:space="720"/>
        </w:sectPr>
      </w:pPr>
      <w:bookmarkStart w:id="32" w:name="block-22892785"/>
    </w:p>
    <w:bookmarkEnd w:id="32"/>
    <w:p w:rsidR="00271896" w:rsidRDefault="00271896"/>
    <w:sectPr w:rsidR="00271896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3C9" w:rsidRDefault="001743C9">
      <w:pPr>
        <w:spacing w:line="240" w:lineRule="auto"/>
      </w:pPr>
      <w:r>
        <w:separator/>
      </w:r>
    </w:p>
  </w:endnote>
  <w:endnote w:type="continuationSeparator" w:id="0">
    <w:p w:rsidR="001743C9" w:rsidRDefault="001743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3C9" w:rsidRDefault="001743C9">
      <w:pPr>
        <w:spacing w:after="0"/>
      </w:pPr>
      <w:r>
        <w:separator/>
      </w:r>
    </w:p>
  </w:footnote>
  <w:footnote w:type="continuationSeparator" w:id="0">
    <w:p w:rsidR="001743C9" w:rsidRDefault="00174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5" w15:restartNumberingAfterBreak="0">
    <w:nsid w:val="25B654F3"/>
    <w:multiLevelType w:val="singleLevel"/>
    <w:tmpl w:val="25B654F3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71896"/>
    <w:rsid w:val="000B0BE7"/>
    <w:rsid w:val="001743C9"/>
    <w:rsid w:val="00271896"/>
    <w:rsid w:val="0034672D"/>
    <w:rsid w:val="00B65995"/>
    <w:rsid w:val="33C86D29"/>
    <w:rsid w:val="7FFE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61A62"/>
  <w15:docId w15:val="{D8079211-679B-4CC3-A2B7-1E47A4EC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Заголовок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alloon Text"/>
    <w:basedOn w:val="a"/>
    <w:link w:val="af"/>
    <w:uiPriority w:val="99"/>
    <w:semiHidden/>
    <w:unhideWhenUsed/>
    <w:rsid w:val="00B65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65995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194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0d54e" TargetMode="External"/><Relationship Id="rId159" Type="http://schemas.openxmlformats.org/officeDocument/2006/relationships/hyperlink" Target="https://m.edsoo.ru/f2a1aef6" TargetMode="External"/><Relationship Id="rId170" Type="http://schemas.openxmlformats.org/officeDocument/2006/relationships/hyperlink" Target="https://m.edsoo.ru/f2a2069e" TargetMode="External"/><Relationship Id="rId226" Type="http://schemas.openxmlformats.org/officeDocument/2006/relationships/hyperlink" Target="https://m.edsoo.ru/f2a252ca" TargetMode="External"/><Relationship Id="rId268" Type="http://schemas.openxmlformats.org/officeDocument/2006/relationships/hyperlink" Target="https://m.edsoo.ru/f2a3178c" TargetMode="External"/><Relationship Id="rId32" Type="http://schemas.openxmlformats.org/officeDocument/2006/relationships/hyperlink" Target="https://m.edsoo.ru/f2a0cf54" TargetMode="External"/><Relationship Id="rId74" Type="http://schemas.openxmlformats.org/officeDocument/2006/relationships/hyperlink" Target="https://m.edsoo.ru/f2a13c8c" TargetMode="External"/><Relationship Id="rId128" Type="http://schemas.openxmlformats.org/officeDocument/2006/relationships/hyperlink" Target="https://m.edsoo.ru/f2a1cc2e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f2a2340c" TargetMode="External"/><Relationship Id="rId237" Type="http://schemas.openxmlformats.org/officeDocument/2006/relationships/hyperlink" Target="https://m.edsoo.ru/f2a2a2f2" TargetMode="External"/><Relationship Id="rId279" Type="http://schemas.openxmlformats.org/officeDocument/2006/relationships/hyperlink" Target="https://m.edsoo.ru/f2a3312c" TargetMode="External"/><Relationship Id="rId43" Type="http://schemas.openxmlformats.org/officeDocument/2006/relationships/hyperlink" Target="https://m.edsoo.ru/f2a104ec" TargetMode="External"/><Relationship Id="rId139" Type="http://schemas.openxmlformats.org/officeDocument/2006/relationships/hyperlink" Target="https://m.edsoo.ru/f2a1e01a" TargetMode="External"/><Relationship Id="rId290" Type="http://schemas.openxmlformats.org/officeDocument/2006/relationships/hyperlink" Target="https://m.edsoo.ru/f2a3432e" TargetMode="External"/><Relationship Id="rId85" Type="http://schemas.openxmlformats.org/officeDocument/2006/relationships/hyperlink" Target="https://m.edsoo.ru/f2a151f4" TargetMode="External"/><Relationship Id="rId150" Type="http://schemas.openxmlformats.org/officeDocument/2006/relationships/hyperlink" Target="https://m.edsoo.ru/f2a1ed8a" TargetMode="External"/><Relationship Id="rId192" Type="http://schemas.openxmlformats.org/officeDocument/2006/relationships/hyperlink" Target="https://m.edsoo.ru/f2a24596" TargetMode="External"/><Relationship Id="rId206" Type="http://schemas.openxmlformats.org/officeDocument/2006/relationships/hyperlink" Target="https://m.edsoo.ru/f2a277dc" TargetMode="External"/><Relationship Id="rId248" Type="http://schemas.openxmlformats.org/officeDocument/2006/relationships/hyperlink" Target="https://m.edsoo.ru/f2a2ce30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300" TargetMode="External"/><Relationship Id="rId108" Type="http://schemas.openxmlformats.org/officeDocument/2006/relationships/hyperlink" Target="https://m.edsoo.ru/f2a199f2" TargetMode="External"/><Relationship Id="rId129" Type="http://schemas.openxmlformats.org/officeDocument/2006/relationships/hyperlink" Target="https://m.edsoo.ru/f2a1ce4a" TargetMode="External"/><Relationship Id="rId280" Type="http://schemas.openxmlformats.org/officeDocument/2006/relationships/hyperlink" Target="https://m.edsoo.ru/f2a33352" TargetMode="External"/><Relationship Id="rId54" Type="http://schemas.openxmlformats.org/officeDocument/2006/relationships/hyperlink" Target="https://m.edsoo.ru/f2a12080" TargetMode="External"/><Relationship Id="rId75" Type="http://schemas.openxmlformats.org/officeDocument/2006/relationships/hyperlink" Target="https://m.edsoo.ru/f2a14146" TargetMode="External"/><Relationship Id="rId96" Type="http://schemas.openxmlformats.org/officeDocument/2006/relationships/hyperlink" Target="https://m.edsoo.ru/f2a18692" TargetMode="External"/><Relationship Id="rId140" Type="http://schemas.openxmlformats.org/officeDocument/2006/relationships/hyperlink" Target="https://m.edsoo.ru/f2a1e150" TargetMode="External"/><Relationship Id="rId161" Type="http://schemas.openxmlformats.org/officeDocument/2006/relationships/hyperlink" Target="https://m.edsoo.ru/f2a1b248" TargetMode="External"/><Relationship Id="rId182" Type="http://schemas.openxmlformats.org/officeDocument/2006/relationships/hyperlink" Target="https://m.edsoo.ru/f2a22d2c" TargetMode="External"/><Relationship Id="rId217" Type="http://schemas.openxmlformats.org/officeDocument/2006/relationships/hyperlink" Target="https://m.edsoo.ru/f2a291e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2a2a75c" TargetMode="External"/><Relationship Id="rId259" Type="http://schemas.openxmlformats.org/officeDocument/2006/relationships/hyperlink" Target="https://m.edsoo.ru/f2a2ecf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7184" TargetMode="External"/><Relationship Id="rId270" Type="http://schemas.openxmlformats.org/officeDocument/2006/relationships/hyperlink" Target="https://m.edsoo.ru/f2a319c6" TargetMode="External"/><Relationship Id="rId291" Type="http://schemas.openxmlformats.org/officeDocument/2006/relationships/hyperlink" Target="https://m.edsoo.ru/f2a34478" TargetMode="External"/><Relationship Id="rId44" Type="http://schemas.openxmlformats.org/officeDocument/2006/relationships/hyperlink" Target="https://m.edsoo.ru/f2a104ec" TargetMode="External"/><Relationship Id="rId65" Type="http://schemas.openxmlformats.org/officeDocument/2006/relationships/hyperlink" Target="https://m.edsoo.ru/f2a0df3a" TargetMode="External"/><Relationship Id="rId86" Type="http://schemas.openxmlformats.org/officeDocument/2006/relationships/hyperlink" Target="https://m.edsoo.ru/f2a17cc4" TargetMode="External"/><Relationship Id="rId130" Type="http://schemas.openxmlformats.org/officeDocument/2006/relationships/hyperlink" Target="https://m.edsoo.ru/f2a1cf62" TargetMode="External"/><Relationship Id="rId151" Type="http://schemas.openxmlformats.org/officeDocument/2006/relationships/hyperlink" Target="https://m.edsoo.ru/f2a1ef10" TargetMode="External"/><Relationship Id="rId172" Type="http://schemas.openxmlformats.org/officeDocument/2006/relationships/hyperlink" Target="https://m.edsoo.ru/f2a20aea" TargetMode="External"/><Relationship Id="rId193" Type="http://schemas.openxmlformats.org/officeDocument/2006/relationships/hyperlink" Target="https://m.edsoo.ru/f2a248d4" TargetMode="External"/><Relationship Id="rId207" Type="http://schemas.openxmlformats.org/officeDocument/2006/relationships/hyperlink" Target="https://m.edsoo.ru/f2a27d40" TargetMode="External"/><Relationship Id="rId228" Type="http://schemas.openxmlformats.org/officeDocument/2006/relationships/hyperlink" Target="https://m.edsoo.ru/f2a2598c" TargetMode="External"/><Relationship Id="rId249" Type="http://schemas.openxmlformats.org/officeDocument/2006/relationships/hyperlink" Target="https://m.edsoo.ru/f2a2cf48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9c2c" TargetMode="External"/><Relationship Id="rId260" Type="http://schemas.openxmlformats.org/officeDocument/2006/relationships/hyperlink" Target="https://m.edsoo.ru/f2a2ee10" TargetMode="External"/><Relationship Id="rId281" Type="http://schemas.openxmlformats.org/officeDocument/2006/relationships/hyperlink" Target="https://m.edsoo.ru/f2a33596" TargetMode="External"/><Relationship Id="rId34" Type="http://schemas.openxmlformats.org/officeDocument/2006/relationships/hyperlink" Target="https://m.edsoo.ru/f2a0d440" TargetMode="External"/><Relationship Id="rId55" Type="http://schemas.openxmlformats.org/officeDocument/2006/relationships/hyperlink" Target="https://m.edsoo.ru/f2a123fa" TargetMode="External"/><Relationship Id="rId76" Type="http://schemas.openxmlformats.org/officeDocument/2006/relationships/hyperlink" Target="https://m.edsoo.ru/f2a153f2" TargetMode="External"/><Relationship Id="rId97" Type="http://schemas.openxmlformats.org/officeDocument/2006/relationships/hyperlink" Target="https://m.edsoo.ru/f2a18a20" TargetMode="External"/><Relationship Id="rId120" Type="http://schemas.openxmlformats.org/officeDocument/2006/relationships/hyperlink" Target="https://m.edsoo.ru/f2a17328" TargetMode="External"/><Relationship Id="rId141" Type="http://schemas.openxmlformats.org/officeDocument/2006/relationships/hyperlink" Target="https://m.edsoo.ru/f2a1e268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f76c" TargetMode="External"/><Relationship Id="rId183" Type="http://schemas.openxmlformats.org/officeDocument/2006/relationships/hyperlink" Target="https://m.edsoo.ru/f2a23254" TargetMode="External"/><Relationship Id="rId218" Type="http://schemas.openxmlformats.org/officeDocument/2006/relationships/hyperlink" Target="https://m.edsoo.ru/f2a26512" TargetMode="External"/><Relationship Id="rId239" Type="http://schemas.openxmlformats.org/officeDocument/2006/relationships/hyperlink" Target="https://m.edsoo.ru/f2a2ab94" TargetMode="External"/><Relationship Id="rId250" Type="http://schemas.openxmlformats.org/officeDocument/2006/relationships/hyperlink" Target="https://m.edsoo.ru/f2a2d830" TargetMode="External"/><Relationship Id="rId271" Type="http://schemas.openxmlformats.org/officeDocument/2006/relationships/hyperlink" Target="https://m.edsoo.ru/f2a31afc" TargetMode="External"/><Relationship Id="rId292" Type="http://schemas.openxmlformats.org/officeDocument/2006/relationships/hyperlink" Target="https://m.edsoo.ru/f2a3482e" TargetMode="External"/><Relationship Id="rId24" Type="http://schemas.openxmlformats.org/officeDocument/2006/relationships/hyperlink" Target="https://m.edsoo.ru/f2a0cc0c" TargetMode="External"/><Relationship Id="rId45" Type="http://schemas.openxmlformats.org/officeDocument/2006/relationships/hyperlink" Target="https://m.edsoo.ru/f2a0ef3e" TargetMode="External"/><Relationship Id="rId66" Type="http://schemas.openxmlformats.org/officeDocument/2006/relationships/hyperlink" Target="https://m.edsoo.ru/f2a0d684" TargetMode="External"/><Relationship Id="rId87" Type="http://schemas.openxmlformats.org/officeDocument/2006/relationships/hyperlink" Target="https://m.edsoo.ru/f2a17e54" TargetMode="External"/><Relationship Id="rId110" Type="http://schemas.openxmlformats.org/officeDocument/2006/relationships/hyperlink" Target="https://m.edsoo.ru/f2a1a1d6" TargetMode="External"/><Relationship Id="rId131" Type="http://schemas.openxmlformats.org/officeDocument/2006/relationships/hyperlink" Target="https://m.edsoo.ru/f2a1d174" TargetMode="External"/><Relationship Id="rId152" Type="http://schemas.openxmlformats.org/officeDocument/2006/relationships/hyperlink" Target="https://m.edsoo.ru/f2a1f028" TargetMode="External"/><Relationship Id="rId173" Type="http://schemas.openxmlformats.org/officeDocument/2006/relationships/hyperlink" Target="https://m.edsoo.ru/f2a21580" TargetMode="External"/><Relationship Id="rId194" Type="http://schemas.openxmlformats.org/officeDocument/2006/relationships/hyperlink" Target="https://m.edsoo.ru/f2a24a32" TargetMode="External"/><Relationship Id="rId208" Type="http://schemas.openxmlformats.org/officeDocument/2006/relationships/hyperlink" Target="https://m.edsoo.ru/f2a27ec6" TargetMode="External"/><Relationship Id="rId229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9eb0" TargetMode="External"/><Relationship Id="rId261" Type="http://schemas.openxmlformats.org/officeDocument/2006/relationships/hyperlink" Target="https://m.edsoo.ru/f2a2f248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eaca" TargetMode="External"/><Relationship Id="rId56" Type="http://schemas.openxmlformats.org/officeDocument/2006/relationships/hyperlink" Target="https://m.edsoo.ru/f2a0f894" TargetMode="External"/><Relationship Id="rId77" Type="http://schemas.openxmlformats.org/officeDocument/2006/relationships/hyperlink" Target="https://m.edsoo.ru/f2a15582" TargetMode="External"/><Relationship Id="rId100" Type="http://schemas.openxmlformats.org/officeDocument/2006/relationships/hyperlink" Target="https://m.edsoo.ru/f2a19560" TargetMode="External"/><Relationship Id="rId282" Type="http://schemas.openxmlformats.org/officeDocument/2006/relationships/hyperlink" Target="https://m.edsoo.ru/f2a33780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b56" TargetMode="External"/><Relationship Id="rId121" Type="http://schemas.openxmlformats.org/officeDocument/2006/relationships/hyperlink" Target="https://m.edsoo.ru/f2a1691e" TargetMode="External"/><Relationship Id="rId142" Type="http://schemas.openxmlformats.org/officeDocument/2006/relationships/hyperlink" Target="https://m.edsoo.ru/f2a1e3da" TargetMode="External"/><Relationship Id="rId163" Type="http://schemas.openxmlformats.org/officeDocument/2006/relationships/hyperlink" Target="https://m.edsoo.ru/f2a1f924" TargetMode="External"/><Relationship Id="rId184" Type="http://schemas.openxmlformats.org/officeDocument/2006/relationships/hyperlink" Target="https://m.edsoo.ru/f2a24104" TargetMode="External"/><Relationship Id="rId219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274" TargetMode="External"/><Relationship Id="rId251" Type="http://schemas.openxmlformats.org/officeDocument/2006/relationships/hyperlink" Target="https://m.edsoo.ru/f2a2d984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116b2" TargetMode="External"/><Relationship Id="rId67" Type="http://schemas.openxmlformats.org/officeDocument/2006/relationships/hyperlink" Target="https://m.edsoo.ru/f2a0d7e2" TargetMode="External"/><Relationship Id="rId272" Type="http://schemas.openxmlformats.org/officeDocument/2006/relationships/hyperlink" Target="https://m.edsoo.ru/f2a3206a" TargetMode="External"/><Relationship Id="rId293" Type="http://schemas.openxmlformats.org/officeDocument/2006/relationships/hyperlink" Target="https://m.edsoo.ru/f2a34950" TargetMode="External"/><Relationship Id="rId88" Type="http://schemas.openxmlformats.org/officeDocument/2006/relationships/hyperlink" Target="https://m.edsoo.ru/f2a1802a" TargetMode="External"/><Relationship Id="rId111" Type="http://schemas.openxmlformats.org/officeDocument/2006/relationships/hyperlink" Target="https://m.edsoo.ru/f2a1a2ee" TargetMode="External"/><Relationship Id="rId132" Type="http://schemas.openxmlformats.org/officeDocument/2006/relationships/hyperlink" Target="https://m.edsoo.ru/f2a1d516" TargetMode="External"/><Relationship Id="rId153" Type="http://schemas.openxmlformats.org/officeDocument/2006/relationships/hyperlink" Target="https://m.edsoo.ru/f2a1f136" TargetMode="External"/><Relationship Id="rId174" Type="http://schemas.openxmlformats.org/officeDocument/2006/relationships/hyperlink" Target="https://m.edsoo.ru/f2a216de" TargetMode="External"/><Relationship Id="rId195" Type="http://schemas.openxmlformats.org/officeDocument/2006/relationships/hyperlink" Target="https://m.edsoo.ru/f2a24776" TargetMode="External"/><Relationship Id="rId209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9546" TargetMode="External"/><Relationship Id="rId241" Type="http://schemas.openxmlformats.org/officeDocument/2006/relationships/hyperlink" Target="https://m.edsoo.ru/f2a2ae8c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eaca" TargetMode="External"/><Relationship Id="rId57" Type="http://schemas.openxmlformats.org/officeDocument/2006/relationships/hyperlink" Target="https://m.edsoo.ru/f2a0f9fc" TargetMode="External"/><Relationship Id="rId262" Type="http://schemas.openxmlformats.org/officeDocument/2006/relationships/hyperlink" Target="https://m.edsoo.ru/f2a3035a" TargetMode="External"/><Relationship Id="rId283" Type="http://schemas.openxmlformats.org/officeDocument/2006/relationships/hyperlink" Target="https://m.edsoo.ru/f2a338b6" TargetMode="External"/><Relationship Id="rId78" Type="http://schemas.openxmlformats.org/officeDocument/2006/relationships/hyperlink" Target="https://m.edsoo.ru/f2a143e4" TargetMode="External"/><Relationship Id="rId99" Type="http://schemas.openxmlformats.org/officeDocument/2006/relationships/hyperlink" Target="https://m.edsoo.ru/f2a19088" TargetMode="External"/><Relationship Id="rId101" Type="http://schemas.openxmlformats.org/officeDocument/2006/relationships/hyperlink" Target="https://m.edsoo.ru/f2a196a0" TargetMode="External"/><Relationship Id="rId122" Type="http://schemas.openxmlformats.org/officeDocument/2006/relationships/hyperlink" Target="https://m.edsoo.ru/f2a1b55e" TargetMode="External"/><Relationship Id="rId143" Type="http://schemas.openxmlformats.org/officeDocument/2006/relationships/hyperlink" Target="https://m.edsoo.ru/f2a1e4f2" TargetMode="External"/><Relationship Id="rId164" Type="http://schemas.openxmlformats.org/officeDocument/2006/relationships/hyperlink" Target="https://m.edsoo.ru/f2a1faaa" TargetMode="External"/><Relationship Id="rId185" Type="http://schemas.openxmlformats.org/officeDocument/2006/relationships/hyperlink" Target="https://m.edsoo.ru/f2a21e90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2c2" TargetMode="External"/><Relationship Id="rId26" Type="http://schemas.openxmlformats.org/officeDocument/2006/relationships/hyperlink" Target="https://m.edsoo.ru/f2a0cafe" TargetMode="External"/><Relationship Id="rId231" Type="http://schemas.openxmlformats.org/officeDocument/2006/relationships/hyperlink" Target="https://m.edsoo.ru/f2a2b972" TargetMode="External"/><Relationship Id="rId252" Type="http://schemas.openxmlformats.org/officeDocument/2006/relationships/hyperlink" Target="https://m.edsoo.ru/f2a2dab0" TargetMode="External"/><Relationship Id="rId273" Type="http://schemas.openxmlformats.org/officeDocument/2006/relationships/hyperlink" Target="https://m.edsoo.ru/f2a3252e" TargetMode="External"/><Relationship Id="rId294" Type="http://schemas.openxmlformats.org/officeDocument/2006/relationships/fontTable" Target="fontTable.xml"/><Relationship Id="rId47" Type="http://schemas.openxmlformats.org/officeDocument/2006/relationships/hyperlink" Target="https://m.edsoo.ru/f2a1116c" TargetMode="External"/><Relationship Id="rId68" Type="http://schemas.openxmlformats.org/officeDocument/2006/relationships/hyperlink" Target="https://m.edsoo.ru/f2a1302a" TargetMode="External"/><Relationship Id="rId89" Type="http://schemas.openxmlformats.org/officeDocument/2006/relationships/hyperlink" Target="https://m.edsoo.ru/f2a181ce" TargetMode="External"/><Relationship Id="rId112" Type="http://schemas.openxmlformats.org/officeDocument/2006/relationships/hyperlink" Target="https://m.edsoo.ru/f2a1a3fc" TargetMode="External"/><Relationship Id="rId133" Type="http://schemas.openxmlformats.org/officeDocument/2006/relationships/hyperlink" Target="https://m.edsoo.ru/f2a1d64c" TargetMode="External"/><Relationship Id="rId154" Type="http://schemas.openxmlformats.org/officeDocument/2006/relationships/hyperlink" Target="https://m.edsoo.ru/f2a1f23a" TargetMode="External"/><Relationship Id="rId175" Type="http://schemas.openxmlformats.org/officeDocument/2006/relationships/hyperlink" Target="https://m.edsoo.ru/f2a2180a" TargetMode="External"/><Relationship Id="rId196" Type="http://schemas.openxmlformats.org/officeDocument/2006/relationships/hyperlink" Target="https://m.edsoo.ru/f2a24eb0" TargetMode="External"/><Relationship Id="rId200" Type="http://schemas.openxmlformats.org/officeDocument/2006/relationships/hyperlink" Target="https://m.edsoo.ru/f2a26ab2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a46" TargetMode="External"/><Relationship Id="rId242" Type="http://schemas.openxmlformats.org/officeDocument/2006/relationships/hyperlink" Target="https://m.edsoo.ru/f2a2bf6c" TargetMode="External"/><Relationship Id="rId263" Type="http://schemas.openxmlformats.org/officeDocument/2006/relationships/hyperlink" Target="https://m.edsoo.ru/f2a304c2" TargetMode="External"/><Relationship Id="rId284" Type="http://schemas.openxmlformats.org/officeDocument/2006/relationships/hyperlink" Target="https://m.edsoo.ru/f2a339ce" TargetMode="External"/><Relationship Id="rId37" Type="http://schemas.openxmlformats.org/officeDocument/2006/relationships/hyperlink" Target="https://m.edsoo.ru/f2a0f5ba" TargetMode="External"/><Relationship Id="rId58" Type="http://schemas.openxmlformats.org/officeDocument/2006/relationships/hyperlink" Target="https://m.edsoo.ru/f2a121a2" TargetMode="External"/><Relationship Id="rId79" Type="http://schemas.openxmlformats.org/officeDocument/2006/relationships/hyperlink" Target="https://m.edsoo.ru/f2a1451a" TargetMode="External"/><Relationship Id="rId102" Type="http://schemas.openxmlformats.org/officeDocument/2006/relationships/hyperlink" Target="https://m.edsoo.ru/f2a198da" TargetMode="External"/><Relationship Id="rId123" Type="http://schemas.openxmlformats.org/officeDocument/2006/relationships/hyperlink" Target="https://m.edsoo.ru/f2a1b87e" TargetMode="External"/><Relationship Id="rId144" Type="http://schemas.openxmlformats.org/officeDocument/2006/relationships/hyperlink" Target="https://m.edsoo.ru/f2a1e4f2" TargetMode="External"/><Relationship Id="rId90" Type="http://schemas.openxmlformats.org/officeDocument/2006/relationships/hyperlink" Target="https://m.edsoo.ru/f2a1835e" TargetMode="External"/><Relationship Id="rId165" Type="http://schemas.openxmlformats.org/officeDocument/2006/relationships/hyperlink" Target="https://m.edsoo.ru/f2a1fc08" TargetMode="External"/><Relationship Id="rId186" Type="http://schemas.openxmlformats.org/officeDocument/2006/relationships/hyperlink" Target="https://m.edsoo.ru/f2a2226e" TargetMode="External"/><Relationship Id="rId211" Type="http://schemas.openxmlformats.org/officeDocument/2006/relationships/hyperlink" Target="https://m.edsoo.ru/f2a28448" TargetMode="External"/><Relationship Id="rId232" Type="http://schemas.openxmlformats.org/officeDocument/2006/relationships/hyperlink" Target="https://m.edsoo.ru/f2a2bada" TargetMode="External"/><Relationship Id="rId253" Type="http://schemas.openxmlformats.org/officeDocument/2006/relationships/hyperlink" Target="https://m.edsoo.ru/f2a2ddee" TargetMode="External"/><Relationship Id="rId274" Type="http://schemas.openxmlformats.org/officeDocument/2006/relationships/hyperlink" Target="https://m.edsoo.ru/f2a321c8" TargetMode="External"/><Relationship Id="rId295" Type="http://schemas.openxmlformats.org/officeDocument/2006/relationships/theme" Target="theme/theme1.xml"/><Relationship Id="rId27" Type="http://schemas.openxmlformats.org/officeDocument/2006/relationships/hyperlink" Target="https://m.edsoo.ru/f2a0cc0c" TargetMode="External"/><Relationship Id="rId48" Type="http://schemas.openxmlformats.org/officeDocument/2006/relationships/hyperlink" Target="https://m.edsoo.ru/f2a114fa" TargetMode="External"/><Relationship Id="rId69" Type="http://schemas.openxmlformats.org/officeDocument/2006/relationships/hyperlink" Target="https://m.edsoo.ru/f2a1319c" TargetMode="External"/><Relationship Id="rId113" Type="http://schemas.openxmlformats.org/officeDocument/2006/relationships/hyperlink" Target="https://m.edsoo.ru/f2a1a51e" TargetMode="External"/><Relationship Id="rId134" Type="http://schemas.openxmlformats.org/officeDocument/2006/relationships/hyperlink" Target="https://m.edsoo.ru/f2a1d750" TargetMode="External"/><Relationship Id="rId80" Type="http://schemas.openxmlformats.org/officeDocument/2006/relationships/hyperlink" Target="https://m.edsoo.ru/f2a1463c" TargetMode="External"/><Relationship Id="rId155" Type="http://schemas.openxmlformats.org/officeDocument/2006/relationships/hyperlink" Target="https://m.edsoo.ru/f2a1a69a" TargetMode="External"/><Relationship Id="rId176" Type="http://schemas.openxmlformats.org/officeDocument/2006/relationships/hyperlink" Target="https://m.edsoo.ru/f2a20c48" TargetMode="External"/><Relationship Id="rId197" Type="http://schemas.openxmlformats.org/officeDocument/2006/relationships/hyperlink" Target="https://m.edsoo.ru/f2a261fc" TargetMode="External"/><Relationship Id="rId201" Type="http://schemas.openxmlformats.org/officeDocument/2006/relationships/hyperlink" Target="https://m.edsoo.ru/f2a2721e" TargetMode="External"/><Relationship Id="rId222" Type="http://schemas.openxmlformats.org/officeDocument/2006/relationships/hyperlink" Target="https://m.edsoo.ru/f2a29d34" TargetMode="External"/><Relationship Id="rId243" Type="http://schemas.openxmlformats.org/officeDocument/2006/relationships/hyperlink" Target="https://m.edsoo.ru/f2a2c07a" TargetMode="External"/><Relationship Id="rId264" Type="http://schemas.openxmlformats.org/officeDocument/2006/relationships/hyperlink" Target="https://m.edsoo.ru/f2a305e4" TargetMode="External"/><Relationship Id="rId285" Type="http://schemas.openxmlformats.org/officeDocument/2006/relationships/hyperlink" Target="https://m.edsoo.ru/f2a33ad2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f704" TargetMode="External"/><Relationship Id="rId59" Type="http://schemas.openxmlformats.org/officeDocument/2006/relationships/hyperlink" Target="https://m.edsoo.ru/f2a12558" TargetMode="External"/><Relationship Id="rId103" Type="http://schemas.openxmlformats.org/officeDocument/2006/relationships/hyperlink" Target="https://m.edsoo.ru/f2a181ce" TargetMode="External"/><Relationship Id="rId124" Type="http://schemas.openxmlformats.org/officeDocument/2006/relationships/hyperlink" Target="https://m.edsoo.ru/f2a1bcfc" TargetMode="External"/><Relationship Id="rId70" Type="http://schemas.openxmlformats.org/officeDocument/2006/relationships/hyperlink" Target="https://m.edsoo.ru/f2a132fa" TargetMode="External"/><Relationship Id="rId91" Type="http://schemas.openxmlformats.org/officeDocument/2006/relationships/hyperlink" Target="https://m.edsoo.ru/f2a1592e" TargetMode="External"/><Relationship Id="rId145" Type="http://schemas.openxmlformats.org/officeDocument/2006/relationships/hyperlink" Target="https://m.edsoo.ru/f2a1e5f6" TargetMode="External"/><Relationship Id="rId166" Type="http://schemas.openxmlformats.org/officeDocument/2006/relationships/hyperlink" Target="https://m.edsoo.ru/f2a1feec" TargetMode="External"/><Relationship Id="rId187" Type="http://schemas.openxmlformats.org/officeDocument/2006/relationships/hyperlink" Target="https://m.edsoo.ru/f2a2241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a7e" TargetMode="External"/><Relationship Id="rId233" Type="http://schemas.openxmlformats.org/officeDocument/2006/relationships/hyperlink" Target="https://m.edsoo.ru/f2a2bbe8" TargetMode="External"/><Relationship Id="rId254" Type="http://schemas.openxmlformats.org/officeDocument/2006/relationships/hyperlink" Target="https://m.edsoo.ru/f2a2defc" TargetMode="External"/><Relationship Id="rId28" Type="http://schemas.openxmlformats.org/officeDocument/2006/relationships/hyperlink" Target="https://m.edsoo.ru/f2a0e0fc" TargetMode="External"/><Relationship Id="rId49" Type="http://schemas.openxmlformats.org/officeDocument/2006/relationships/hyperlink" Target="https://m.edsoo.ru/f2a11a90" TargetMode="External"/><Relationship Id="rId114" Type="http://schemas.openxmlformats.org/officeDocument/2006/relationships/hyperlink" Target="https://m.edsoo.ru/f2a16ae0" TargetMode="External"/><Relationship Id="rId275" Type="http://schemas.openxmlformats.org/officeDocument/2006/relationships/hyperlink" Target="https://m.edsoo.ru/f2a3234e" TargetMode="External"/><Relationship Id="rId60" Type="http://schemas.openxmlformats.org/officeDocument/2006/relationships/hyperlink" Target="https://m.edsoo.ru/f2a12832" TargetMode="External"/><Relationship Id="rId81" Type="http://schemas.openxmlformats.org/officeDocument/2006/relationships/hyperlink" Target="https://m.edsoo.ru/f2a1475e" TargetMode="External"/><Relationship Id="rId135" Type="http://schemas.openxmlformats.org/officeDocument/2006/relationships/hyperlink" Target="https://m.edsoo.ru/f2a1d85e" TargetMode="External"/><Relationship Id="rId156" Type="http://schemas.openxmlformats.org/officeDocument/2006/relationships/hyperlink" Target="https://m.edsoo.ru/f2a1ad2a" TargetMode="External"/><Relationship Id="rId177" Type="http://schemas.openxmlformats.org/officeDocument/2006/relationships/hyperlink" Target="https://m.edsoo.ru/f2a20d6a" TargetMode="External"/><Relationship Id="rId198" Type="http://schemas.openxmlformats.org/officeDocument/2006/relationships/hyperlink" Target="https://m.edsoo.ru/f2a26670" TargetMode="External"/><Relationship Id="rId202" Type="http://schemas.openxmlformats.org/officeDocument/2006/relationships/hyperlink" Target="https://m.edsoo.ru/f2a2749e" TargetMode="External"/><Relationship Id="rId223" Type="http://schemas.openxmlformats.org/officeDocument/2006/relationships/hyperlink" Target="https://m.edsoo.ru/f2a29bea" TargetMode="External"/><Relationship Id="rId244" Type="http://schemas.openxmlformats.org/officeDocument/2006/relationships/hyperlink" Target="https://m.edsoo.ru/f2a2c17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fd8a" TargetMode="External"/><Relationship Id="rId265" Type="http://schemas.openxmlformats.org/officeDocument/2006/relationships/hyperlink" Target="https://m.edsoo.ru/f2a30706" TargetMode="External"/><Relationship Id="rId286" Type="http://schemas.openxmlformats.org/officeDocument/2006/relationships/hyperlink" Target="https://m.edsoo.ru/f2a33bd6" TargetMode="External"/><Relationship Id="rId50" Type="http://schemas.openxmlformats.org/officeDocument/2006/relationships/hyperlink" Target="https://m.edsoo.ru/f2a11bb2" TargetMode="External"/><Relationship Id="rId104" Type="http://schemas.openxmlformats.org/officeDocument/2006/relationships/hyperlink" Target="https://m.edsoo.ru/f2a1835e" TargetMode="External"/><Relationship Id="rId125" Type="http://schemas.openxmlformats.org/officeDocument/2006/relationships/hyperlink" Target="https://m.edsoo.ru/f2a1c49a" TargetMode="External"/><Relationship Id="rId146" Type="http://schemas.openxmlformats.org/officeDocument/2006/relationships/hyperlink" Target="https://m.edsoo.ru/f2a1e704" TargetMode="External"/><Relationship Id="rId167" Type="http://schemas.openxmlformats.org/officeDocument/2006/relationships/hyperlink" Target="https://m.edsoo.ru/f2a200a4" TargetMode="External"/><Relationship Id="rId188" Type="http://schemas.openxmlformats.org/officeDocument/2006/relationships/hyperlink" Target="https://m.edsoo.ru/f2a226e2" TargetMode="External"/><Relationship Id="rId71" Type="http://schemas.openxmlformats.org/officeDocument/2006/relationships/hyperlink" Target="https://m.edsoo.ru/f2a13476" TargetMode="External"/><Relationship Id="rId92" Type="http://schemas.openxmlformats.org/officeDocument/2006/relationships/hyperlink" Target="https://m.edsoo.ru/f2a15a5a" TargetMode="External"/><Relationship Id="rId213" Type="http://schemas.openxmlformats.org/officeDocument/2006/relationships/hyperlink" Target="https://m.edsoo.ru/f2a28c22" TargetMode="External"/><Relationship Id="rId234" Type="http://schemas.openxmlformats.org/officeDocument/2006/relationships/hyperlink" Target="https://m.edsoo.ru/f2a2bd1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2a0" TargetMode="External"/><Relationship Id="rId255" Type="http://schemas.openxmlformats.org/officeDocument/2006/relationships/hyperlink" Target="https://m.edsoo.ru/f2a2e384" TargetMode="External"/><Relationship Id="rId276" Type="http://schemas.openxmlformats.org/officeDocument/2006/relationships/hyperlink" Target="https://m.edsoo.ru/f2a328f8" TargetMode="External"/><Relationship Id="rId40" Type="http://schemas.openxmlformats.org/officeDocument/2006/relationships/hyperlink" Target="https://m.edsoo.ru/f2a1015e" TargetMode="External"/><Relationship Id="rId115" Type="http://schemas.openxmlformats.org/officeDocument/2006/relationships/hyperlink" Target="https://m.edsoo.ru/f2a16c7a" TargetMode="External"/><Relationship Id="rId136" Type="http://schemas.openxmlformats.org/officeDocument/2006/relationships/hyperlink" Target="https://m.edsoo.ru/f2a1d962" TargetMode="External"/><Relationship Id="rId157" Type="http://schemas.openxmlformats.org/officeDocument/2006/relationships/hyperlink" Target="https://m.edsoo.ru/f2a1a802" TargetMode="External"/><Relationship Id="rId178" Type="http://schemas.openxmlformats.org/officeDocument/2006/relationships/hyperlink" Target="https://m.edsoo.ru/f2a21274" TargetMode="External"/><Relationship Id="rId61" Type="http://schemas.openxmlformats.org/officeDocument/2006/relationships/hyperlink" Target="https://m.edsoo.ru/f2a12990" TargetMode="External"/><Relationship Id="rId82" Type="http://schemas.openxmlformats.org/officeDocument/2006/relationships/hyperlink" Target="https://m.edsoo.ru/f2a14c90" TargetMode="External"/><Relationship Id="rId199" Type="http://schemas.openxmlformats.org/officeDocument/2006/relationships/hyperlink" Target="https://m.edsoo.ru/f2a26936" TargetMode="External"/><Relationship Id="rId203" Type="http://schemas.openxmlformats.org/officeDocument/2006/relationships/hyperlink" Target="https://m.edsoo.ru/f2a275ac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09a" TargetMode="External"/><Relationship Id="rId245" Type="http://schemas.openxmlformats.org/officeDocument/2006/relationships/hyperlink" Target="https://m.edsoo.ru/f2a2c886" TargetMode="External"/><Relationship Id="rId266" Type="http://schemas.openxmlformats.org/officeDocument/2006/relationships/hyperlink" Target="https://m.edsoo.ru/f2a30ca6" TargetMode="External"/><Relationship Id="rId287" Type="http://schemas.openxmlformats.org/officeDocument/2006/relationships/hyperlink" Target="https://m.edsoo.ru/f2a33f46" TargetMode="External"/><Relationship Id="rId30" Type="http://schemas.openxmlformats.org/officeDocument/2006/relationships/hyperlink" Target="https://m.edsoo.ru/f2a0e426" TargetMode="External"/><Relationship Id="rId105" Type="http://schemas.openxmlformats.org/officeDocument/2006/relationships/hyperlink" Target="https://m.edsoo.ru/f2a18c5a" TargetMode="External"/><Relationship Id="rId126" Type="http://schemas.openxmlformats.org/officeDocument/2006/relationships/hyperlink" Target="https://m.edsoo.ru/f2a1c63e" TargetMode="External"/><Relationship Id="rId147" Type="http://schemas.openxmlformats.org/officeDocument/2006/relationships/hyperlink" Target="https://m.edsoo.ru/f2a1e826" TargetMode="External"/><Relationship Id="rId168" Type="http://schemas.openxmlformats.org/officeDocument/2006/relationships/hyperlink" Target="https://m.edsoo.ru/f2a201f8" TargetMode="External"/><Relationship Id="rId51" Type="http://schemas.openxmlformats.org/officeDocument/2006/relationships/hyperlink" Target="https://m.edsoo.ru/f2a11806" TargetMode="External"/><Relationship Id="rId72" Type="http://schemas.openxmlformats.org/officeDocument/2006/relationships/hyperlink" Target="https://m.edsoo.ru/f2a13606" TargetMode="External"/><Relationship Id="rId93" Type="http://schemas.openxmlformats.org/officeDocument/2006/relationships/hyperlink" Target="https://m.edsoo.ru/f2a15b68" TargetMode="External"/><Relationship Id="rId189" Type="http://schemas.openxmlformats.org/officeDocument/2006/relationships/hyperlink" Target="https://m.edsoo.ru/f2a228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d76" TargetMode="External"/><Relationship Id="rId235" Type="http://schemas.openxmlformats.org/officeDocument/2006/relationships/hyperlink" Target="https://m.edsoo.ru/f2a2be40" TargetMode="External"/><Relationship Id="rId256" Type="http://schemas.openxmlformats.org/officeDocument/2006/relationships/hyperlink" Target="https://m.edsoo.ru/f2a2e5f0" TargetMode="External"/><Relationship Id="rId277" Type="http://schemas.openxmlformats.org/officeDocument/2006/relationships/hyperlink" Target="https://m.edsoo.ru/f2a32a9c" TargetMode="External"/><Relationship Id="rId116" Type="http://schemas.openxmlformats.org/officeDocument/2006/relationships/hyperlink" Target="https://m.edsoo.ru/f2a16e1e" TargetMode="External"/><Relationship Id="rId137" Type="http://schemas.openxmlformats.org/officeDocument/2006/relationships/hyperlink" Target="https://m.edsoo.ru/f2a1da7a" TargetMode="External"/><Relationship Id="rId158" Type="http://schemas.openxmlformats.org/officeDocument/2006/relationships/hyperlink" Target="https://m.edsoo.ru/f2a1a924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c3a" TargetMode="External"/><Relationship Id="rId62" Type="http://schemas.openxmlformats.org/officeDocument/2006/relationships/hyperlink" Target="https://m.edsoo.ru/f2a12cba" TargetMode="External"/><Relationship Id="rId83" Type="http://schemas.openxmlformats.org/officeDocument/2006/relationships/hyperlink" Target="https://m.edsoo.ru/f2a14de4" TargetMode="External"/><Relationship Id="rId179" Type="http://schemas.openxmlformats.org/officeDocument/2006/relationships/hyperlink" Target="https://m.edsoo.ru/f2a22a3e" TargetMode="External"/><Relationship Id="rId190" Type="http://schemas.openxmlformats.org/officeDocument/2006/relationships/hyperlink" Target="https://m.edsoo.ru/f2a242a8" TargetMode="External"/><Relationship Id="rId204" Type="http://schemas.openxmlformats.org/officeDocument/2006/relationships/hyperlink" Target="https://m.edsoo.ru/f2a2638c" TargetMode="External"/><Relationship Id="rId225" Type="http://schemas.openxmlformats.org/officeDocument/2006/relationships/hyperlink" Target="https://m.edsoo.ru/f2a25428" TargetMode="External"/><Relationship Id="rId246" Type="http://schemas.openxmlformats.org/officeDocument/2006/relationships/hyperlink" Target="https://m.edsoo.ru/f2a2ca3e" TargetMode="External"/><Relationship Id="rId267" Type="http://schemas.openxmlformats.org/officeDocument/2006/relationships/hyperlink" Target="https://m.edsoo.ru/f2a311d8" TargetMode="External"/><Relationship Id="rId288" Type="http://schemas.openxmlformats.org/officeDocument/2006/relationships/hyperlink" Target="https://m.edsoo.ru/f2a340b8" TargetMode="External"/><Relationship Id="rId106" Type="http://schemas.openxmlformats.org/officeDocument/2006/relationships/hyperlink" Target="https://m.edsoo.ru/f2a18e76" TargetMode="External"/><Relationship Id="rId127" Type="http://schemas.openxmlformats.org/officeDocument/2006/relationships/hyperlink" Target="https://m.edsoo.ru/f2a1cb0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e32" TargetMode="External"/><Relationship Id="rId52" Type="http://schemas.openxmlformats.org/officeDocument/2006/relationships/hyperlink" Target="https://m.edsoo.ru/f2a1196e" TargetMode="External"/><Relationship Id="rId73" Type="http://schemas.openxmlformats.org/officeDocument/2006/relationships/hyperlink" Target="https://m.edsoo.ru/f2a13764" TargetMode="External"/><Relationship Id="rId94" Type="http://schemas.openxmlformats.org/officeDocument/2006/relationships/hyperlink" Target="https://m.edsoo.ru/f2a15e2e" TargetMode="External"/><Relationship Id="rId148" Type="http://schemas.openxmlformats.org/officeDocument/2006/relationships/hyperlink" Target="https://m.edsoo.ru/f2a1eb50" TargetMode="External"/><Relationship Id="rId169" Type="http://schemas.openxmlformats.org/officeDocument/2006/relationships/hyperlink" Target="https://m.edsoo.ru/f2a2038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2b9c" TargetMode="External"/><Relationship Id="rId215" Type="http://schemas.openxmlformats.org/officeDocument/2006/relationships/hyperlink" Target="https://m.edsoo.ru/f2a28efc" TargetMode="External"/><Relationship Id="rId236" Type="http://schemas.openxmlformats.org/officeDocument/2006/relationships/hyperlink" Target="https://m.edsoo.ru/f2a2a19e" TargetMode="External"/><Relationship Id="rId257" Type="http://schemas.openxmlformats.org/officeDocument/2006/relationships/hyperlink" Target="https://m.edsoo.ru/f2a2e762" TargetMode="External"/><Relationship Id="rId278" Type="http://schemas.openxmlformats.org/officeDocument/2006/relationships/hyperlink" Target="https://m.edsoo.ru/f2a32bd2" TargetMode="External"/><Relationship Id="rId42" Type="http://schemas.openxmlformats.org/officeDocument/2006/relationships/hyperlink" Target="https://m.edsoo.ru/f2a10da2" TargetMode="External"/><Relationship Id="rId84" Type="http://schemas.openxmlformats.org/officeDocument/2006/relationships/hyperlink" Target="https://m.edsoo.ru/f2a14f74" TargetMode="External"/><Relationship Id="rId138" Type="http://schemas.openxmlformats.org/officeDocument/2006/relationships/hyperlink" Target="https://m.edsoo.ru/f2a1db88" TargetMode="External"/><Relationship Id="rId191" Type="http://schemas.openxmlformats.org/officeDocument/2006/relationships/hyperlink" Target="https://m.edsoo.ru/f2a24442" TargetMode="External"/><Relationship Id="rId205" Type="http://schemas.openxmlformats.org/officeDocument/2006/relationships/hyperlink" Target="https://m.edsoo.ru/f2a276c4" TargetMode="External"/><Relationship Id="rId247" Type="http://schemas.openxmlformats.org/officeDocument/2006/relationships/hyperlink" Target="https://m.edsoo.ru/f2a2cba6" TargetMode="External"/><Relationship Id="rId107" Type="http://schemas.openxmlformats.org/officeDocument/2006/relationships/hyperlink" Target="https://m.edsoo.ru/f2a18f7a" TargetMode="External"/><Relationship Id="rId289" Type="http://schemas.openxmlformats.org/officeDocument/2006/relationships/hyperlink" Target="https://m.edsoo.ru/f2a3420c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1f18" TargetMode="External"/><Relationship Id="rId149" Type="http://schemas.openxmlformats.org/officeDocument/2006/relationships/hyperlink" Target="https://m.edsoo.ru/f2a1ec68" TargetMode="External"/><Relationship Id="rId95" Type="http://schemas.openxmlformats.org/officeDocument/2006/relationships/hyperlink" Target="https://m.edsoo.ru/f2a184e4" TargetMode="External"/><Relationship Id="rId160" Type="http://schemas.openxmlformats.org/officeDocument/2006/relationships/hyperlink" Target="https://m.edsoo.ru/f2a1b09a" TargetMode="External"/><Relationship Id="rId216" Type="http://schemas.openxmlformats.org/officeDocument/2006/relationships/hyperlink" Target="https://m.edsoo.ru/f2a29064" TargetMode="External"/><Relationship Id="rId258" Type="http://schemas.openxmlformats.org/officeDocument/2006/relationships/hyperlink" Target="https://m.edsoo.ru/f2a2eb90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0daee" TargetMode="External"/><Relationship Id="rId118" Type="http://schemas.openxmlformats.org/officeDocument/2006/relationships/hyperlink" Target="https://m.edsoo.ru/f2a16fe0" TargetMode="External"/><Relationship Id="rId171" Type="http://schemas.openxmlformats.org/officeDocument/2006/relationships/hyperlink" Target="https://m.edsoo.ru/f2a208ec" TargetMode="External"/><Relationship Id="rId227" Type="http://schemas.openxmlformats.org/officeDocument/2006/relationships/hyperlink" Target="https://m.edsoo.ru/f2a257fc" TargetMode="External"/><Relationship Id="rId269" Type="http://schemas.openxmlformats.org/officeDocument/2006/relationships/hyperlink" Target="https://m.edsoo.ru/f2a318a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11805</Words>
  <Characters>67295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2024-09-04T14:03:00Z</cp:lastPrinted>
  <dcterms:created xsi:type="dcterms:W3CDTF">2023-09-18T00:47:00Z</dcterms:created>
  <dcterms:modified xsi:type="dcterms:W3CDTF">2024-09-04T14:12:00Z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1FD9AD92FA4F47CAA0D5533CC4AD5F5F_12</vt:lpwstr>
  </property>
</Properties>
</file>